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BDEFE" w14:textId="46478EF8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861B4F">
        <w:rPr>
          <w:color w:val="000000" w:themeColor="text1"/>
        </w:rPr>
        <w:t xml:space="preserve">Bijlage </w:t>
      </w:r>
      <w:r w:rsidR="00861B4F" w:rsidRPr="00861B4F">
        <w:rPr>
          <w:color w:val="000000" w:themeColor="text1"/>
        </w:rPr>
        <w:t>2</w:t>
      </w:r>
      <w:r w:rsidRPr="00861B4F">
        <w:rPr>
          <w:color w:val="000000" w:themeColor="text1"/>
        </w:rPr>
        <w:t xml:space="preserve"> – </w:t>
      </w:r>
      <w:r w:rsidR="00583EA0" w:rsidRPr="00861B4F">
        <w:rPr>
          <w:color w:val="000000" w:themeColor="text1"/>
        </w:rPr>
        <w:t xml:space="preserve">Modelformulier </w:t>
      </w:r>
      <w:r w:rsidR="00583EA0">
        <w:t>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80E6DA6" w14:textId="4CDB23CF" w:rsidR="00215103" w:rsidRPr="00103FCD" w:rsidRDefault="00215103" w:rsidP="00215103">
      <w:pPr>
        <w:rPr>
          <w:b/>
          <w:bCs/>
        </w:rPr>
      </w:pPr>
      <w:r w:rsidRPr="00103FCD">
        <w:rPr>
          <w:b/>
          <w:bCs/>
        </w:rPr>
        <w:t>SOK Verhardingen 3.0 AI2026-0001</w:t>
      </w:r>
    </w:p>
    <w:p w14:paraId="3E4AE949" w14:textId="77777777" w:rsidR="00215103" w:rsidRPr="00215103" w:rsidRDefault="00215103" w:rsidP="00215103"/>
    <w:p w14:paraId="17255317" w14:textId="6506218D" w:rsidR="000B0089" w:rsidRDefault="00583EA0" w:rsidP="00583EA0">
      <w:r>
        <w:t>De grijze teksten met toelichting in de gele velden dienen te worden vervangen door invullingen van de gegadigde.</w:t>
      </w:r>
    </w:p>
    <w:p w14:paraId="67131D71" w14:textId="77777777" w:rsidR="000B0089" w:rsidRPr="000B0089" w:rsidRDefault="000B0089" w:rsidP="000B0089"/>
    <w:p w14:paraId="635D7927" w14:textId="77777777" w:rsidR="000B0089" w:rsidRPr="000B0089" w:rsidRDefault="000B0089" w:rsidP="000B0089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8"/>
        <w:gridCol w:w="3555"/>
        <w:gridCol w:w="4636"/>
      </w:tblGrid>
      <w:tr w:rsidR="000B0089" w:rsidRPr="000B0089" w14:paraId="04CBEB9A" w14:textId="77777777">
        <w:trPr>
          <w:cantSplit/>
        </w:trPr>
        <w:tc>
          <w:tcPr>
            <w:tcW w:w="8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A5BC" w14:textId="77777777" w:rsidR="000B0089" w:rsidRPr="000B0089" w:rsidRDefault="000B0089" w:rsidP="000B0089">
            <w:pPr>
              <w:rPr>
                <w:b/>
                <w:bCs/>
              </w:rPr>
            </w:pPr>
            <w:r w:rsidRPr="000B0089">
              <w:rPr>
                <w:b/>
                <w:bCs/>
              </w:rPr>
              <w:t>Inschrijver</w:t>
            </w:r>
          </w:p>
        </w:tc>
      </w:tr>
      <w:tr w:rsidR="000B0089" w:rsidRPr="000B0089" w14:paraId="5C669898" w14:textId="77777777">
        <w:trPr>
          <w:cantSplit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1F4E" w14:textId="77777777" w:rsidR="000B0089" w:rsidRPr="000B0089" w:rsidRDefault="000B0089" w:rsidP="000B0089"/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BB31" w14:textId="77777777" w:rsidR="000B0089" w:rsidRPr="000B0089" w:rsidRDefault="000B0089" w:rsidP="000B0089">
            <w:r w:rsidRPr="000B0089">
              <w:t>Naam: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2D280F" w14:textId="77777777" w:rsidR="000B0089" w:rsidRPr="000B0089" w:rsidRDefault="000B0089" w:rsidP="000B0089">
            <w:r w:rsidRPr="000B0089">
              <w:t>Naam gegadigde</w:t>
            </w:r>
          </w:p>
        </w:tc>
      </w:tr>
      <w:tr w:rsidR="000B0089" w:rsidRPr="000B0089" w14:paraId="18612B50" w14:textId="77777777">
        <w:trPr>
          <w:cantSplit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F48E" w14:textId="77777777" w:rsidR="000B0089" w:rsidRPr="000B0089" w:rsidRDefault="000B0089" w:rsidP="000B0089"/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D6A8" w14:textId="77777777" w:rsidR="000B0089" w:rsidRPr="000B0089" w:rsidRDefault="000B0089" w:rsidP="000B0089">
            <w:r w:rsidRPr="000B0089">
              <w:t>Adres / Postcode vestigingsplaats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B99DA86" w14:textId="77777777" w:rsidR="000B0089" w:rsidRPr="000B0089" w:rsidRDefault="000B0089" w:rsidP="000B0089">
            <w:r w:rsidRPr="000B0089">
              <w:t>Postcode en plaats vestiging gegadigde</w:t>
            </w:r>
          </w:p>
        </w:tc>
      </w:tr>
    </w:tbl>
    <w:p w14:paraId="62C74D5D" w14:textId="77777777" w:rsidR="000B0089" w:rsidRPr="000B0089" w:rsidRDefault="000B0089" w:rsidP="000B0089"/>
    <w:p w14:paraId="0AF0DC8A" w14:textId="77777777" w:rsidR="000B0089" w:rsidRDefault="000B0089" w:rsidP="00583EA0"/>
    <w:p w14:paraId="4DDE1B49" w14:textId="77777777" w:rsidR="00497520" w:rsidRPr="00497520" w:rsidRDefault="00497520" w:rsidP="00497520">
      <w:pPr>
        <w:numPr>
          <w:ilvl w:val="1"/>
          <w:numId w:val="18"/>
        </w:numPr>
        <w:rPr>
          <w:b/>
          <w:bCs/>
          <w:iCs/>
        </w:rPr>
      </w:pPr>
      <w:r w:rsidRPr="00497520">
        <w:rPr>
          <w:b/>
          <w:bCs/>
          <w:iCs/>
        </w:rPr>
        <w:t>Instructie</w:t>
      </w:r>
    </w:p>
    <w:p w14:paraId="0D2498CE" w14:textId="234D157A" w:rsidR="00393DE1" w:rsidRDefault="00497520" w:rsidP="00393DE1">
      <w:r w:rsidRPr="00497520">
        <w:t xml:space="preserve">De gegadigde dient bij zijn </w:t>
      </w:r>
      <w:r>
        <w:t>aanmelding</w:t>
      </w:r>
      <w:r w:rsidRPr="00497520">
        <w:t xml:space="preserve"> maximaal </w:t>
      </w:r>
      <w:r w:rsidR="00EF3A1C">
        <w:t>2</w:t>
      </w:r>
      <w:r w:rsidRPr="00497520">
        <w:t xml:space="preserve"> referentieopdrachten volgens dit modelformulier referenties in. </w:t>
      </w:r>
      <w:r>
        <w:t xml:space="preserve"> </w:t>
      </w:r>
      <w:r w:rsidRPr="00497520">
        <w:t xml:space="preserve">Het is toegestaan eenzelfde referentieopdracht voor het aantonen van meerdere kerncompetenties </w:t>
      </w:r>
      <w:r>
        <w:t xml:space="preserve">in te dienen. </w:t>
      </w:r>
      <w:r w:rsidR="00393DE1" w:rsidRPr="00B371E6">
        <w:t xml:space="preserve">De vereiste </w:t>
      </w:r>
      <w:r w:rsidR="00393DE1">
        <w:t>kerncompetenties</w:t>
      </w:r>
      <w:r w:rsidR="00393DE1" w:rsidRPr="00B371E6">
        <w:t xml:space="preserve"> per aanmelding zijn als volgt samengevat:</w:t>
      </w:r>
    </w:p>
    <w:p w14:paraId="5006D3C1" w14:textId="77777777" w:rsidR="00393DE1" w:rsidRDefault="00393DE1" w:rsidP="00393DE1"/>
    <w:tbl>
      <w:tblPr>
        <w:tblStyle w:val="Tabelraster"/>
        <w:tblW w:w="5476" w:type="dxa"/>
        <w:tblInd w:w="-5" w:type="dxa"/>
        <w:tblLook w:val="04A0" w:firstRow="1" w:lastRow="0" w:firstColumn="1" w:lastColumn="0" w:noHBand="0" w:noVBand="1"/>
      </w:tblPr>
      <w:tblGrid>
        <w:gridCol w:w="1320"/>
        <w:gridCol w:w="2078"/>
        <w:gridCol w:w="2078"/>
      </w:tblGrid>
      <w:tr w:rsidR="00393DE1" w14:paraId="64F2AF05" w14:textId="64607D21" w:rsidTr="001F47AE">
        <w:trPr>
          <w:trHeight w:val="52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66071" w14:textId="77777777" w:rsidR="00393DE1" w:rsidRDefault="00393DE1" w:rsidP="00393D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Aanmelding Percelen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E93E8" w14:textId="77777777" w:rsidR="00393DE1" w:rsidRDefault="00393DE1" w:rsidP="00393D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9D045D">
              <w:rPr>
                <w:b/>
                <w:bCs/>
              </w:rPr>
              <w:t>egment</w:t>
            </w:r>
          </w:p>
        </w:tc>
        <w:tc>
          <w:tcPr>
            <w:tcW w:w="2078" w:type="dxa"/>
          </w:tcPr>
          <w:p w14:paraId="64AD526C" w14:textId="7516D009" w:rsidR="00393DE1" w:rsidRDefault="00393DE1" w:rsidP="00393DE1">
            <w:pPr>
              <w:jc w:val="center"/>
              <w:rPr>
                <w:b/>
                <w:bCs/>
              </w:rPr>
            </w:pPr>
            <w:r w:rsidRPr="009D045D">
              <w:rPr>
                <w:b/>
                <w:bCs/>
              </w:rPr>
              <w:t>Vereiste kerncompetenties</w:t>
            </w:r>
            <w:r>
              <w:rPr>
                <w:b/>
                <w:bCs/>
              </w:rPr>
              <w:t>:</w:t>
            </w:r>
          </w:p>
        </w:tc>
      </w:tr>
      <w:tr w:rsidR="00393DE1" w14:paraId="7150A7FA" w14:textId="41EF0FA0" w:rsidTr="00AA0142">
        <w:trPr>
          <w:trHeight w:val="509"/>
        </w:trPr>
        <w:tc>
          <w:tcPr>
            <w:tcW w:w="1320" w:type="dxa"/>
            <w:vAlign w:val="center"/>
          </w:tcPr>
          <w:p w14:paraId="0F83BE6F" w14:textId="77777777" w:rsidR="00393DE1" w:rsidRPr="00AB6D99" w:rsidRDefault="00393DE1" w:rsidP="00393DE1">
            <w:pPr>
              <w:jc w:val="center"/>
              <w:rPr>
                <w:sz w:val="20"/>
                <w:szCs w:val="20"/>
              </w:rPr>
            </w:pPr>
            <w:r w:rsidRPr="00AB6D99">
              <w:rPr>
                <w:sz w:val="20"/>
                <w:szCs w:val="20"/>
              </w:rPr>
              <w:t xml:space="preserve">1 t/ m 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078" w:type="dxa"/>
            <w:vAlign w:val="center"/>
          </w:tcPr>
          <w:p w14:paraId="4C2D67CA" w14:textId="77777777" w:rsidR="00393DE1" w:rsidRPr="00AB6D99" w:rsidRDefault="00393DE1" w:rsidP="00393DE1">
            <w:pPr>
              <w:jc w:val="center"/>
              <w:rPr>
                <w:sz w:val="20"/>
                <w:szCs w:val="20"/>
              </w:rPr>
            </w:pPr>
            <w:r w:rsidRPr="00AB6D99">
              <w:rPr>
                <w:sz w:val="20"/>
                <w:szCs w:val="20"/>
              </w:rPr>
              <w:t>Elementverhardingen</w:t>
            </w:r>
          </w:p>
        </w:tc>
        <w:tc>
          <w:tcPr>
            <w:tcW w:w="2078" w:type="dxa"/>
            <w:vAlign w:val="center"/>
          </w:tcPr>
          <w:p w14:paraId="0B374744" w14:textId="0737D34C" w:rsidR="00393DE1" w:rsidRPr="00AB6D99" w:rsidRDefault="00393DE1" w:rsidP="00393DE1">
            <w:pPr>
              <w:jc w:val="center"/>
              <w:rPr>
                <w:sz w:val="20"/>
                <w:szCs w:val="20"/>
              </w:rPr>
            </w:pPr>
            <w:r w:rsidRPr="00AB6D99">
              <w:rPr>
                <w:sz w:val="20"/>
                <w:szCs w:val="20"/>
              </w:rPr>
              <w:t>KC 1</w:t>
            </w:r>
          </w:p>
        </w:tc>
      </w:tr>
      <w:tr w:rsidR="00393DE1" w14:paraId="015F8DBD" w14:textId="5C78D73C" w:rsidTr="00AA0142">
        <w:trPr>
          <w:trHeight w:val="701"/>
        </w:trPr>
        <w:tc>
          <w:tcPr>
            <w:tcW w:w="1320" w:type="dxa"/>
            <w:vAlign w:val="center"/>
          </w:tcPr>
          <w:p w14:paraId="3E490BEB" w14:textId="77777777" w:rsidR="00393DE1" w:rsidRPr="00AB6D99" w:rsidRDefault="00393DE1" w:rsidP="00393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AB6D99">
              <w:rPr>
                <w:sz w:val="20"/>
                <w:szCs w:val="20"/>
              </w:rPr>
              <w:t xml:space="preserve"> t/m 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78" w:type="dxa"/>
            <w:vAlign w:val="center"/>
          </w:tcPr>
          <w:p w14:paraId="135B1801" w14:textId="77777777" w:rsidR="00393DE1" w:rsidRPr="00AB6D99" w:rsidRDefault="00393DE1" w:rsidP="00393DE1">
            <w:pPr>
              <w:jc w:val="center"/>
              <w:rPr>
                <w:sz w:val="20"/>
                <w:szCs w:val="20"/>
              </w:rPr>
            </w:pPr>
            <w:r w:rsidRPr="00AB6D99">
              <w:rPr>
                <w:sz w:val="20"/>
                <w:szCs w:val="20"/>
              </w:rPr>
              <w:t>Asfaltwerken</w:t>
            </w:r>
          </w:p>
        </w:tc>
        <w:tc>
          <w:tcPr>
            <w:tcW w:w="2078" w:type="dxa"/>
            <w:vAlign w:val="center"/>
          </w:tcPr>
          <w:p w14:paraId="22E5FCD4" w14:textId="5F350767" w:rsidR="00393DE1" w:rsidRPr="00AB6D99" w:rsidRDefault="00393DE1" w:rsidP="00393DE1">
            <w:pPr>
              <w:jc w:val="center"/>
              <w:rPr>
                <w:sz w:val="20"/>
                <w:szCs w:val="20"/>
              </w:rPr>
            </w:pPr>
            <w:r w:rsidRPr="00AB6D99">
              <w:rPr>
                <w:sz w:val="20"/>
                <w:szCs w:val="20"/>
              </w:rPr>
              <w:t xml:space="preserve">KC </w:t>
            </w:r>
            <w:r>
              <w:rPr>
                <w:sz w:val="20"/>
                <w:szCs w:val="20"/>
              </w:rPr>
              <w:t>2</w:t>
            </w:r>
          </w:p>
        </w:tc>
      </w:tr>
      <w:tr w:rsidR="00393DE1" w14:paraId="718CE009" w14:textId="0B1DEC70" w:rsidTr="00AA0142">
        <w:trPr>
          <w:trHeight w:val="701"/>
        </w:trPr>
        <w:tc>
          <w:tcPr>
            <w:tcW w:w="1320" w:type="dxa"/>
            <w:vAlign w:val="center"/>
          </w:tcPr>
          <w:p w14:paraId="49CD2B94" w14:textId="77777777" w:rsidR="00393DE1" w:rsidRPr="00AB6D99" w:rsidRDefault="00393DE1" w:rsidP="00393DE1">
            <w:pPr>
              <w:jc w:val="center"/>
              <w:rPr>
                <w:sz w:val="20"/>
                <w:szCs w:val="20"/>
              </w:rPr>
            </w:pPr>
            <w:r w:rsidRPr="00AB6D99">
              <w:rPr>
                <w:sz w:val="20"/>
                <w:szCs w:val="20"/>
              </w:rPr>
              <w:t xml:space="preserve">1 t/m </w:t>
            </w:r>
            <w:r>
              <w:rPr>
                <w:sz w:val="20"/>
                <w:szCs w:val="20"/>
              </w:rPr>
              <w:t>8</w:t>
            </w:r>
            <w:r w:rsidRPr="00AB6D99">
              <w:rPr>
                <w:sz w:val="20"/>
                <w:szCs w:val="20"/>
              </w:rPr>
              <w:t xml:space="preserve"> </w:t>
            </w:r>
            <w:r w:rsidRPr="00AA3F18">
              <w:rPr>
                <w:b/>
                <w:bCs/>
                <w:sz w:val="20"/>
                <w:szCs w:val="20"/>
              </w:rPr>
              <w:t>en</w:t>
            </w:r>
            <w:r w:rsidRPr="00AB6D99">
              <w:rPr>
                <w:sz w:val="20"/>
                <w:szCs w:val="20"/>
              </w:rPr>
              <w:t xml:space="preserve"> </w:t>
            </w:r>
          </w:p>
          <w:p w14:paraId="5F0DB524" w14:textId="77777777" w:rsidR="00393DE1" w:rsidRPr="00AB6D99" w:rsidRDefault="00393DE1" w:rsidP="00393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AB6D99">
              <w:rPr>
                <w:sz w:val="20"/>
                <w:szCs w:val="20"/>
              </w:rPr>
              <w:t xml:space="preserve"> t/m 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78" w:type="dxa"/>
            <w:vAlign w:val="center"/>
          </w:tcPr>
          <w:p w14:paraId="2BEB0C5B" w14:textId="77777777" w:rsidR="00393DE1" w:rsidRPr="00AB6D99" w:rsidRDefault="00393DE1" w:rsidP="00393DE1">
            <w:pPr>
              <w:jc w:val="center"/>
              <w:rPr>
                <w:sz w:val="20"/>
                <w:szCs w:val="20"/>
              </w:rPr>
            </w:pPr>
            <w:r w:rsidRPr="00AB6D99">
              <w:rPr>
                <w:sz w:val="20"/>
                <w:szCs w:val="20"/>
              </w:rPr>
              <w:t>Elementverhardingen + Asfaltwerken</w:t>
            </w:r>
          </w:p>
        </w:tc>
        <w:tc>
          <w:tcPr>
            <w:tcW w:w="2078" w:type="dxa"/>
            <w:vAlign w:val="center"/>
          </w:tcPr>
          <w:p w14:paraId="160444D4" w14:textId="273F6776" w:rsidR="00393DE1" w:rsidRPr="00AB6D99" w:rsidRDefault="00393DE1" w:rsidP="00393DE1">
            <w:pPr>
              <w:jc w:val="center"/>
              <w:rPr>
                <w:sz w:val="20"/>
                <w:szCs w:val="20"/>
              </w:rPr>
            </w:pPr>
            <w:r w:rsidRPr="00AB6D99">
              <w:rPr>
                <w:sz w:val="20"/>
                <w:szCs w:val="20"/>
              </w:rPr>
              <w:t>KC 1 + KC 2</w:t>
            </w:r>
          </w:p>
        </w:tc>
      </w:tr>
    </w:tbl>
    <w:p w14:paraId="6D921559" w14:textId="447BA94A" w:rsidR="00497520" w:rsidRDefault="00497520" w:rsidP="00497520"/>
    <w:p w14:paraId="058BDF00" w14:textId="0138D8C0" w:rsidR="00583EA0" w:rsidRDefault="008C402F" w:rsidP="00583EA0">
      <w:r>
        <w:br w:type="column"/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058BDF0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0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0D" w14:textId="77777777" w:rsidR="00583EA0" w:rsidRPr="00277E8E" w:rsidRDefault="00583EA0">
            <w:pPr>
              <w:rPr>
                <w:b/>
                <w:bCs/>
              </w:rPr>
            </w:pPr>
            <w:r w:rsidRPr="00277E8E">
              <w:rPr>
                <w:b/>
                <w:bCs/>
              </w:rPr>
              <w:t xml:space="preserve">Referentieproject </w:t>
            </w:r>
          </w:p>
        </w:tc>
      </w:tr>
      <w:tr w:rsidR="00277E8E" w14:paraId="058BDF12" w14:textId="77777777" w:rsidTr="008107F9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0F" w14:textId="77777777" w:rsidR="00277E8E" w:rsidRDefault="00277E8E" w:rsidP="00277E8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10" w14:textId="77777777" w:rsidR="00277E8E" w:rsidRDefault="00277E8E" w:rsidP="00277E8E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58BDF11" w14:textId="421B0DC3" w:rsidR="00277E8E" w:rsidRDefault="00277E8E" w:rsidP="00277E8E">
            <w:pPr>
              <w:rPr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Nr.</w:t>
            </w:r>
          </w:p>
        </w:tc>
      </w:tr>
      <w:tr w:rsidR="00277E8E" w14:paraId="058BDF1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13" w14:textId="77777777" w:rsidR="00277E8E" w:rsidRDefault="00277E8E" w:rsidP="00277E8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14" w14:textId="77777777" w:rsidR="00277E8E" w:rsidRDefault="00277E8E" w:rsidP="00277E8E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15" w14:textId="4CFCCC58" w:rsidR="00277E8E" w:rsidRDefault="00277E8E" w:rsidP="00277E8E">
            <w:pPr>
              <w:rPr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Naam project</w:t>
            </w:r>
          </w:p>
        </w:tc>
      </w:tr>
      <w:tr w:rsidR="00583EA0" w14:paraId="058BDF2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1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18" w14:textId="77777777" w:rsidR="00583EA0" w:rsidRDefault="00583EA0">
            <w:r>
              <w:t>Referentie heeft betrekking op:</w:t>
            </w:r>
          </w:p>
          <w:p w14:paraId="058BDF19" w14:textId="77777777" w:rsidR="00583EA0" w:rsidRDefault="00583EA0">
            <w:r>
              <w:t xml:space="preserve"> </w:t>
            </w:r>
          </w:p>
          <w:p w14:paraId="058BDF1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1B" w14:textId="1E89817E" w:rsidR="00583EA0" w:rsidRDefault="00583EA0">
            <w:r>
              <w:sym w:font="Wingdings" w:char="F06F"/>
            </w:r>
            <w:r>
              <w:t xml:space="preserve">  Kerncompetentie </w:t>
            </w:r>
            <w:r w:rsidR="00057E6C">
              <w:t>Elementenverhardingen</w:t>
            </w:r>
            <w:r w:rsidR="00EB5F1A">
              <w:t xml:space="preserve"> (KC1)</w:t>
            </w:r>
          </w:p>
          <w:p w14:paraId="058BDF1D" w14:textId="531C9DE3" w:rsidR="00057E6C" w:rsidRDefault="00583EA0" w:rsidP="00057E6C">
            <w:r>
              <w:sym w:font="Wingdings" w:char="F06F"/>
            </w:r>
            <w:r>
              <w:t xml:space="preserve">  Kerncompetentie </w:t>
            </w:r>
            <w:r w:rsidR="00057E6C">
              <w:t>Asfaltwerken</w:t>
            </w:r>
            <w:r w:rsidR="00EB5F1A">
              <w:t xml:space="preserve"> (KC2)</w:t>
            </w:r>
          </w:p>
          <w:p w14:paraId="058BDF1F" w14:textId="12EB41FB" w:rsidR="00583EA0" w:rsidRDefault="00583EA0" w:rsidP="00EF3A1C"/>
        </w:tc>
      </w:tr>
      <w:tr w:rsidR="00583EA0" w14:paraId="058BDF2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2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22" w14:textId="77777777" w:rsidR="00583EA0" w:rsidRPr="00277E8E" w:rsidRDefault="00583EA0">
            <w:pPr>
              <w:rPr>
                <w:b/>
                <w:bCs/>
              </w:rPr>
            </w:pPr>
            <w:r w:rsidRPr="00277E8E">
              <w:rPr>
                <w:b/>
                <w:bCs/>
              </w:rPr>
              <w:t>Naam en adres opdrachtgever:</w:t>
            </w:r>
          </w:p>
        </w:tc>
      </w:tr>
      <w:tr w:rsidR="00583EA0" w14:paraId="058BDF2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2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25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2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58BDF2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2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29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2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058BDF3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2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2D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58BDF2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058BDF2F" w14:textId="77777777" w:rsidR="00583EA0" w:rsidRDefault="00583EA0">
            <w:pPr>
              <w:rPr>
                <w:highlight w:val="lightGray"/>
              </w:rPr>
            </w:pPr>
          </w:p>
          <w:p w14:paraId="058BDF3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058BDF3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32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33" w14:textId="77777777" w:rsidR="00583EA0" w:rsidRPr="00277E8E" w:rsidRDefault="00583EA0">
            <w:pPr>
              <w:rPr>
                <w:b/>
                <w:bCs/>
              </w:rPr>
            </w:pPr>
            <w:r w:rsidRPr="00277E8E">
              <w:rPr>
                <w:b/>
                <w:bCs/>
              </w:rPr>
              <w:t>Nadere informatie referentieproject</w:t>
            </w:r>
          </w:p>
        </w:tc>
      </w:tr>
      <w:tr w:rsidR="00583EA0" w14:paraId="058BDF3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3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36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58BDF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058BDF38" w14:textId="77777777" w:rsidR="00583EA0" w:rsidRDefault="00583EA0">
            <w:pPr>
              <w:rPr>
                <w:highlight w:val="lightGray"/>
              </w:rPr>
            </w:pPr>
          </w:p>
          <w:p w14:paraId="058BDF3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058BDF3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3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3C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3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58BDF4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3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40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4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058BDF4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4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44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4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1A4F99" w14:paraId="6CBD479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6909" w14:textId="77777777" w:rsidR="001A4F99" w:rsidRDefault="001A4F99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2FE0" w14:textId="2B2D2075" w:rsidR="001A4F99" w:rsidRDefault="001A4F99">
            <w:r>
              <w:t>Oppervlak verharding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5CC614A" w14:textId="77777777" w:rsidR="001A4F99" w:rsidRDefault="001A4F99">
            <w:pPr>
              <w:rPr>
                <w:highlight w:val="lightGray"/>
              </w:rPr>
            </w:pPr>
          </w:p>
        </w:tc>
      </w:tr>
      <w:tr w:rsidR="00583EA0" w14:paraId="058BDF4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4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48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4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58BDF4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4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4C" w14:textId="77777777" w:rsidR="00583EA0" w:rsidRDefault="00583EA0">
            <w:r>
              <w:t>Datum van oplevering</w:t>
            </w:r>
          </w:p>
          <w:p w14:paraId="058BDF4D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4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058BDF5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8BDF5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8BDF51" w14:textId="77777777" w:rsidR="00583EA0" w:rsidRDefault="00583EA0">
            <w:r>
              <w:t>Contractvorm:</w:t>
            </w:r>
          </w:p>
          <w:p w14:paraId="058BDF52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5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058BDF5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8BDF5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8BDF56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5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058BDF5C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8BDF59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8BDF5A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5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058BDF60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8BDF5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8BDF5E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58BDF5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058BDF68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61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DF62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58BDF6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058BDF64" w14:textId="77777777" w:rsidR="00583EA0" w:rsidRDefault="00583EA0">
            <w:pPr>
              <w:rPr>
                <w:highlight w:val="lightGray"/>
              </w:rPr>
            </w:pPr>
          </w:p>
          <w:p w14:paraId="058BDF6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058BDF66" w14:textId="77777777" w:rsidR="00583EA0" w:rsidRDefault="00583EA0">
            <w:pPr>
              <w:rPr>
                <w:highlight w:val="lightGray"/>
              </w:rPr>
            </w:pPr>
          </w:p>
          <w:p w14:paraId="058BDF6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4700C50" w14:textId="77777777" w:rsidR="00277E8E" w:rsidRDefault="00277E8E" w:rsidP="00277E8E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277E8E" w14:paraId="3277B5B1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24E4" w14:textId="77777777" w:rsidR="00277E8E" w:rsidRDefault="00277E8E" w:rsidP="00C8269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11C5" w14:textId="77777777" w:rsidR="00277E8E" w:rsidRPr="00277E8E" w:rsidRDefault="00277E8E" w:rsidP="00C8269F">
            <w:pPr>
              <w:rPr>
                <w:b/>
                <w:bCs/>
              </w:rPr>
            </w:pPr>
            <w:r w:rsidRPr="00277E8E">
              <w:rPr>
                <w:b/>
                <w:bCs/>
              </w:rPr>
              <w:t xml:space="preserve">Referentieproject </w:t>
            </w:r>
          </w:p>
        </w:tc>
      </w:tr>
      <w:tr w:rsidR="00277E8E" w14:paraId="3933F454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1C58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3C07" w14:textId="77777777" w:rsidR="00277E8E" w:rsidRDefault="00277E8E" w:rsidP="00C8269F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B9AD23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Nr.</w:t>
            </w:r>
          </w:p>
        </w:tc>
      </w:tr>
      <w:tr w:rsidR="00277E8E" w14:paraId="77EBC647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017A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5953" w14:textId="77777777" w:rsidR="00277E8E" w:rsidRDefault="00277E8E" w:rsidP="00C8269F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2F97AE0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Naam project</w:t>
            </w:r>
          </w:p>
        </w:tc>
      </w:tr>
      <w:tr w:rsidR="00277E8E" w14:paraId="42C38A59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901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C4E7" w14:textId="77777777" w:rsidR="00277E8E" w:rsidRDefault="00277E8E" w:rsidP="00C8269F">
            <w:r>
              <w:t>Referentie heeft betrekking op:</w:t>
            </w:r>
          </w:p>
          <w:p w14:paraId="7104AE14" w14:textId="77777777" w:rsidR="00277E8E" w:rsidRDefault="00277E8E" w:rsidP="00C8269F">
            <w:r>
              <w:t xml:space="preserve"> </w:t>
            </w:r>
          </w:p>
          <w:p w14:paraId="5B971F23" w14:textId="77777777" w:rsidR="00277E8E" w:rsidRDefault="00277E8E" w:rsidP="00C8269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9274E1" w14:textId="77777777" w:rsidR="00277E8E" w:rsidRDefault="00277E8E" w:rsidP="00C8269F">
            <w:r>
              <w:sym w:font="Wingdings" w:char="F06F"/>
            </w:r>
            <w:r>
              <w:t xml:space="preserve">  Kerncompetentie Elementenverhardingen (KC1)</w:t>
            </w:r>
          </w:p>
          <w:p w14:paraId="409ABC8C" w14:textId="77777777" w:rsidR="00277E8E" w:rsidRDefault="00277E8E" w:rsidP="00C8269F">
            <w:r>
              <w:sym w:font="Wingdings" w:char="F06F"/>
            </w:r>
            <w:r>
              <w:t xml:space="preserve">  Kerncompetentie Asfaltwerken (KC2)</w:t>
            </w:r>
          </w:p>
          <w:p w14:paraId="345BD9E9" w14:textId="77777777" w:rsidR="00277E8E" w:rsidRDefault="00277E8E" w:rsidP="00EF3A1C"/>
        </w:tc>
      </w:tr>
      <w:tr w:rsidR="00277E8E" w14:paraId="2AE4D211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55D7" w14:textId="77777777" w:rsidR="00277E8E" w:rsidRDefault="00277E8E" w:rsidP="00C8269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0D52" w14:textId="77777777" w:rsidR="00277E8E" w:rsidRPr="00277E8E" w:rsidRDefault="00277E8E" w:rsidP="00C8269F">
            <w:pPr>
              <w:rPr>
                <w:b/>
                <w:bCs/>
              </w:rPr>
            </w:pPr>
            <w:r w:rsidRPr="00277E8E">
              <w:rPr>
                <w:b/>
                <w:bCs/>
              </w:rPr>
              <w:t>Naam en adres opdrachtgever:</w:t>
            </w:r>
          </w:p>
        </w:tc>
      </w:tr>
      <w:tr w:rsidR="00277E8E" w14:paraId="0FFA9630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9066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51B2" w14:textId="77777777" w:rsidR="00277E8E" w:rsidRDefault="00277E8E" w:rsidP="00C8269F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CAE2628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277E8E" w14:paraId="5090A38D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81F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F814" w14:textId="77777777" w:rsidR="00277E8E" w:rsidRDefault="00277E8E" w:rsidP="00C8269F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3F607A8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277E8E" w14:paraId="74729B79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4B29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5629" w14:textId="77777777" w:rsidR="00277E8E" w:rsidRDefault="00277E8E" w:rsidP="00C8269F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41D3CD0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40B2A9D7" w14:textId="77777777" w:rsidR="00277E8E" w:rsidRDefault="00277E8E" w:rsidP="00C8269F">
            <w:pPr>
              <w:rPr>
                <w:highlight w:val="lightGray"/>
              </w:rPr>
            </w:pPr>
          </w:p>
          <w:p w14:paraId="212A7260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277E8E" w14:paraId="3CC776D6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5F8D" w14:textId="77777777" w:rsidR="00277E8E" w:rsidRDefault="00277E8E" w:rsidP="00C8269F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81F5" w14:textId="77777777" w:rsidR="00277E8E" w:rsidRPr="00277E8E" w:rsidRDefault="00277E8E" w:rsidP="00C8269F">
            <w:pPr>
              <w:rPr>
                <w:b/>
                <w:bCs/>
              </w:rPr>
            </w:pPr>
            <w:r w:rsidRPr="00277E8E">
              <w:rPr>
                <w:b/>
                <w:bCs/>
              </w:rPr>
              <w:t>Nadere informatie referentieproject</w:t>
            </w:r>
          </w:p>
        </w:tc>
      </w:tr>
      <w:tr w:rsidR="00277E8E" w14:paraId="077E5507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B99F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E659" w14:textId="77777777" w:rsidR="00277E8E" w:rsidRDefault="00277E8E" w:rsidP="00C8269F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8B0B928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7EBBD851" w14:textId="77777777" w:rsidR="00277E8E" w:rsidRDefault="00277E8E" w:rsidP="00C8269F">
            <w:pPr>
              <w:rPr>
                <w:highlight w:val="lightGray"/>
              </w:rPr>
            </w:pPr>
          </w:p>
          <w:p w14:paraId="0766A2C0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277E8E" w14:paraId="2546C7E8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A6A4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A4CB" w14:textId="77777777" w:rsidR="00277E8E" w:rsidRDefault="00277E8E" w:rsidP="00C8269F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C9FB099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277E8E" w14:paraId="7895970C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DF75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4C9F" w14:textId="77777777" w:rsidR="00277E8E" w:rsidRDefault="00277E8E" w:rsidP="00C8269F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3741D51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277E8E" w14:paraId="2F358EA7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9369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D3EC" w14:textId="77777777" w:rsidR="00277E8E" w:rsidRDefault="00277E8E" w:rsidP="00C8269F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D5E817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277E8E" w14:paraId="1E742837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5D68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363A" w14:textId="77777777" w:rsidR="00277E8E" w:rsidRDefault="00277E8E" w:rsidP="00C8269F">
            <w:r>
              <w:t>Oppervlak verharding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270193" w14:textId="77777777" w:rsidR="00277E8E" w:rsidRDefault="00277E8E" w:rsidP="00C8269F">
            <w:pPr>
              <w:rPr>
                <w:highlight w:val="lightGray"/>
              </w:rPr>
            </w:pPr>
          </w:p>
        </w:tc>
      </w:tr>
      <w:tr w:rsidR="00277E8E" w14:paraId="5C4EBAD4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8837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95B4" w14:textId="77777777" w:rsidR="00277E8E" w:rsidRDefault="00277E8E" w:rsidP="00C8269F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A88C733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277E8E" w14:paraId="0C9874EC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45E9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EE3" w14:textId="77777777" w:rsidR="00277E8E" w:rsidRDefault="00277E8E" w:rsidP="00C8269F">
            <w:r>
              <w:t>Datum van oplevering</w:t>
            </w:r>
          </w:p>
          <w:p w14:paraId="11ADD31A" w14:textId="77777777" w:rsidR="00277E8E" w:rsidRDefault="00277E8E" w:rsidP="00C8269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4885101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277E8E" w14:paraId="052829AA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CA483E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424971" w14:textId="77777777" w:rsidR="00277E8E" w:rsidRDefault="00277E8E" w:rsidP="00C8269F">
            <w:r>
              <w:t>Contractvorm:</w:t>
            </w:r>
          </w:p>
          <w:p w14:paraId="70084280" w14:textId="77777777" w:rsidR="00277E8E" w:rsidRDefault="00277E8E" w:rsidP="00C8269F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EC0929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277E8E" w14:paraId="7C525AA4" w14:textId="77777777" w:rsidTr="00C8269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D301F9" w14:textId="77777777" w:rsidR="00277E8E" w:rsidRDefault="00277E8E" w:rsidP="00C8269F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9FF9588" w14:textId="77777777" w:rsidR="00277E8E" w:rsidRDefault="00277E8E" w:rsidP="00C8269F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1867CA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277E8E" w14:paraId="0E4728AF" w14:textId="77777777" w:rsidTr="00C8269F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6C307F" w14:textId="77777777" w:rsidR="00277E8E" w:rsidRDefault="00277E8E" w:rsidP="00C8269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78D8022" w14:textId="77777777" w:rsidR="00277E8E" w:rsidRDefault="00277E8E" w:rsidP="00C8269F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A7965E7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277E8E" w14:paraId="0C71CBB7" w14:textId="77777777" w:rsidTr="00C8269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F08C47" w14:textId="77777777" w:rsidR="00277E8E" w:rsidRDefault="00277E8E" w:rsidP="00C8269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9425D4D" w14:textId="77777777" w:rsidR="00277E8E" w:rsidRDefault="00277E8E" w:rsidP="00C8269F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202472F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277E8E" w14:paraId="7AF2DDA8" w14:textId="77777777" w:rsidTr="00C8269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5B4" w14:textId="77777777" w:rsidR="00277E8E" w:rsidRDefault="00277E8E" w:rsidP="00C8269F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E30A" w14:textId="77777777" w:rsidR="00277E8E" w:rsidRDefault="00277E8E" w:rsidP="00C8269F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34AB666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044430A3" w14:textId="77777777" w:rsidR="00277E8E" w:rsidRDefault="00277E8E" w:rsidP="00C8269F">
            <w:pPr>
              <w:rPr>
                <w:highlight w:val="lightGray"/>
              </w:rPr>
            </w:pPr>
          </w:p>
          <w:p w14:paraId="470A9EED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7D7FCF66" w14:textId="77777777" w:rsidR="00277E8E" w:rsidRDefault="00277E8E" w:rsidP="00C8269F">
            <w:pPr>
              <w:rPr>
                <w:highlight w:val="lightGray"/>
              </w:rPr>
            </w:pPr>
          </w:p>
          <w:p w14:paraId="2B446C13" w14:textId="77777777" w:rsidR="00277E8E" w:rsidRDefault="00277E8E" w:rsidP="00C8269F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058BDF6A" w14:textId="0C5CA91D" w:rsidR="000B46D8" w:rsidRDefault="000B46D8" w:rsidP="00EF3A1C">
      <w:pPr>
        <w:pStyle w:val="colofontitel"/>
      </w:pPr>
    </w:p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FD7290B"/>
    <w:multiLevelType w:val="hybridMultilevel"/>
    <w:tmpl w:val="9768F228"/>
    <w:lvl w:ilvl="0" w:tplc="69C2CB40"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0D273AF"/>
    <w:multiLevelType w:val="hybridMultilevel"/>
    <w:tmpl w:val="8ACC4F24"/>
    <w:lvl w:ilvl="0" w:tplc="69C2CB40"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52329E"/>
    <w:multiLevelType w:val="hybridMultilevel"/>
    <w:tmpl w:val="452AF392"/>
    <w:lvl w:ilvl="0" w:tplc="69C2CB40"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0843187">
    <w:abstractNumId w:val="0"/>
  </w:num>
  <w:num w:numId="2" w16cid:durableId="1025404478">
    <w:abstractNumId w:val="4"/>
  </w:num>
  <w:num w:numId="3" w16cid:durableId="1506676266">
    <w:abstractNumId w:val="10"/>
  </w:num>
  <w:num w:numId="4" w16cid:durableId="1236553550">
    <w:abstractNumId w:val="9"/>
  </w:num>
  <w:num w:numId="5" w16cid:durableId="2027125683">
    <w:abstractNumId w:val="0"/>
  </w:num>
  <w:num w:numId="6" w16cid:durableId="1726248824">
    <w:abstractNumId w:val="3"/>
  </w:num>
  <w:num w:numId="7" w16cid:durableId="1807311237">
    <w:abstractNumId w:val="6"/>
  </w:num>
  <w:num w:numId="8" w16cid:durableId="346566982">
    <w:abstractNumId w:val="5"/>
  </w:num>
  <w:num w:numId="9" w16cid:durableId="683019342">
    <w:abstractNumId w:val="10"/>
  </w:num>
  <w:num w:numId="10" w16cid:durableId="533035118">
    <w:abstractNumId w:val="9"/>
  </w:num>
  <w:num w:numId="11" w16cid:durableId="1317996407">
    <w:abstractNumId w:val="9"/>
  </w:num>
  <w:num w:numId="12" w16cid:durableId="1555890376">
    <w:abstractNumId w:val="9"/>
  </w:num>
  <w:num w:numId="13" w16cid:durableId="854080900">
    <w:abstractNumId w:val="9"/>
  </w:num>
  <w:num w:numId="14" w16cid:durableId="78790077">
    <w:abstractNumId w:val="9"/>
  </w:num>
  <w:num w:numId="15" w16cid:durableId="726034630">
    <w:abstractNumId w:val="9"/>
  </w:num>
  <w:num w:numId="16" w16cid:durableId="217128409">
    <w:abstractNumId w:val="9"/>
  </w:num>
  <w:num w:numId="17" w16cid:durableId="2002125365">
    <w:abstractNumId w:val="9"/>
  </w:num>
  <w:num w:numId="18" w16cid:durableId="1208953355">
    <w:abstractNumId w:val="9"/>
  </w:num>
  <w:num w:numId="19" w16cid:durableId="1434742088">
    <w:abstractNumId w:val="5"/>
  </w:num>
  <w:num w:numId="20" w16cid:durableId="1225289662">
    <w:abstractNumId w:val="10"/>
  </w:num>
  <w:num w:numId="21" w16cid:durableId="1916083353">
    <w:abstractNumId w:val="0"/>
  </w:num>
  <w:num w:numId="22" w16cid:durableId="1560939198">
    <w:abstractNumId w:val="3"/>
  </w:num>
  <w:num w:numId="23" w16cid:durableId="1824347119">
    <w:abstractNumId w:val="6"/>
  </w:num>
  <w:num w:numId="24" w16cid:durableId="829519366">
    <w:abstractNumId w:val="0"/>
  </w:num>
  <w:num w:numId="25" w16cid:durableId="639960769">
    <w:abstractNumId w:val="0"/>
  </w:num>
  <w:num w:numId="26" w16cid:durableId="1068654235">
    <w:abstractNumId w:val="0"/>
  </w:num>
  <w:num w:numId="27" w16cid:durableId="16278537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32561434">
    <w:abstractNumId w:val="7"/>
  </w:num>
  <w:num w:numId="29" w16cid:durableId="732389598">
    <w:abstractNumId w:val="8"/>
  </w:num>
  <w:num w:numId="30" w16cid:durableId="52378702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57E6C"/>
    <w:rsid w:val="000B0089"/>
    <w:rsid w:val="000B46D8"/>
    <w:rsid w:val="00103FCD"/>
    <w:rsid w:val="00177A29"/>
    <w:rsid w:val="001A4F99"/>
    <w:rsid w:val="00215103"/>
    <w:rsid w:val="00277E8E"/>
    <w:rsid w:val="002B5524"/>
    <w:rsid w:val="00393DE1"/>
    <w:rsid w:val="003B3222"/>
    <w:rsid w:val="00424DED"/>
    <w:rsid w:val="00482A4F"/>
    <w:rsid w:val="00497520"/>
    <w:rsid w:val="00527398"/>
    <w:rsid w:val="0056523C"/>
    <w:rsid w:val="00583EA0"/>
    <w:rsid w:val="005F700B"/>
    <w:rsid w:val="00632123"/>
    <w:rsid w:val="00637DFE"/>
    <w:rsid w:val="006B5D3F"/>
    <w:rsid w:val="00740A10"/>
    <w:rsid w:val="008104C5"/>
    <w:rsid w:val="008107F9"/>
    <w:rsid w:val="008402D9"/>
    <w:rsid w:val="00861B4F"/>
    <w:rsid w:val="008C402F"/>
    <w:rsid w:val="009175F9"/>
    <w:rsid w:val="009761CF"/>
    <w:rsid w:val="009B0D92"/>
    <w:rsid w:val="00A03098"/>
    <w:rsid w:val="00A3732E"/>
    <w:rsid w:val="00A53085"/>
    <w:rsid w:val="00B23711"/>
    <w:rsid w:val="00BD0C39"/>
    <w:rsid w:val="00CA4442"/>
    <w:rsid w:val="00D47AA9"/>
    <w:rsid w:val="00EB1492"/>
    <w:rsid w:val="00EB5F1A"/>
    <w:rsid w:val="00EF3A1C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8BDEFE"/>
  <w15:docId w15:val="{D9DDF9CE-241D-4C8C-A2BE-CF7235469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table" w:styleId="Tabelraster">
    <w:name w:val="Table Grid"/>
    <w:basedOn w:val="Standaardtabel"/>
    <w:rsid w:val="00393DE1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,Colofon,Lijst meerdere niveaus,Dot pt,F5 List Paragraph,List Paragraph1,No Spacing1,List Paragraph Char Char Char,Indicator Text,Numbered Para 1,Bullet Points,Párrafo de lista,MAIN CONTENT,3 *-"/>
    <w:basedOn w:val="Standaard"/>
    <w:link w:val="LijstalineaChar"/>
    <w:uiPriority w:val="34"/>
    <w:qFormat/>
    <w:rsid w:val="00393DE1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,Colofon Char,Lijst meerdere niveaus Char,Dot pt Char,F5 List Paragraph Char,List Paragraph1 Char,No Spacing1 Char,List Paragraph Char Char Char Char,Indicator Text Char,3 *- Char"/>
    <w:link w:val="Lijstalinea"/>
    <w:uiPriority w:val="34"/>
    <w:locked/>
    <w:rsid w:val="00393DE1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F4C4E8F0CB903F4BB41FCC9963BCCDD6" ma:contentTypeVersion="5" ma:contentTypeDescription="Aan dit standaarddocument kleven alle metagegevens die mogelijk van belang zijn op documentniveau, bijvoorbeeld om bepaalde processen uit te kunnen voeren." ma:contentTypeScope="" ma:versionID="14fc700fbfff170b229d06f1415a239f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5b9fa14842b6246f99c0e8327eb89aca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4fdc458-00c7-47e7-9c50-2a4dcfb2c0e6}" ma:internalName="TaxCatchAll" ma:showField="CatchAllData" ma:web="76635719-c88b-4f97-8885-f2f118c7ff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4fdc458-00c7-47e7-9c50-2a4dcfb2c0e6}" ma:internalName="TaxCatchAllLabel" ma:readOnly="true" ma:showField="CatchAllDataLabel" ma:web="76635719-c88b-4f97-8885-f2f118c7ff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C2242-815D-4A3F-A203-688D40361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8C59CD-CC10-4FFB-B654-183C7A9A2F2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489917-56EB-4D63-886A-9F9D39DACD0C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4.xml><?xml version="1.0" encoding="utf-8"?>
<ds:datastoreItem xmlns:ds="http://schemas.openxmlformats.org/officeDocument/2006/customXml" ds:itemID="{88038D94-EFF4-49E6-9760-CE80CB4E94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641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Raad, Filip de</cp:lastModifiedBy>
  <cp:revision>19</cp:revision>
  <dcterms:created xsi:type="dcterms:W3CDTF">2018-08-07T10:53:00Z</dcterms:created>
  <dcterms:modified xsi:type="dcterms:W3CDTF">2026-05-13T15:22:00Z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0x0101006EE0887428AA3340B2884DF1130CF73B00F4C4E8F0CB903F4BB41FCC9963BCCDD6</vt:lpwstr>
  </property>
  <property fmtid="{D5CDD505-2E9C-101B-9397-08002B2CF9AE}" pid="3" name="_dlc_DocIdItemGuid">
    <vt:lpwstr>0b00c4ef-8395-4373-9d44-6ac1b64ff557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